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B9293" w14:textId="77777777" w:rsidR="00CC7F6A" w:rsidRDefault="00CC7F6A" w:rsidP="00E46350">
      <w:pPr>
        <w:pStyle w:val="Nagwek2"/>
        <w:ind w:left="-142"/>
        <w:jc w:val="right"/>
        <w:rPr>
          <w:rFonts w:ascii="Tahoma" w:hAnsi="Tahoma" w:cs="Tahoma"/>
          <w:color w:val="000000" w:themeColor="text1"/>
          <w:sz w:val="24"/>
          <w:szCs w:val="24"/>
          <w:lang w:val="pl-PL"/>
        </w:rPr>
      </w:pPr>
    </w:p>
    <w:p w14:paraId="7AE0E9F4" w14:textId="77777777" w:rsidR="00CC7F6A" w:rsidRDefault="00CC7F6A" w:rsidP="000F3F6D">
      <w:pPr>
        <w:pStyle w:val="Nagwek2"/>
        <w:ind w:left="-142"/>
        <w:rPr>
          <w:rFonts w:ascii="Tahoma" w:hAnsi="Tahoma" w:cs="Tahoma"/>
          <w:color w:val="000000" w:themeColor="text1"/>
          <w:sz w:val="24"/>
          <w:szCs w:val="24"/>
          <w:lang w:val="pl-PL"/>
        </w:rPr>
      </w:pPr>
    </w:p>
    <w:p w14:paraId="3D19BC2C" w14:textId="17E271EF" w:rsidR="00E65529" w:rsidRPr="000F3F6D" w:rsidRDefault="00CC7F6A" w:rsidP="00CC7F6A">
      <w:pPr>
        <w:pStyle w:val="Nagwek2"/>
        <w:ind w:left="-142"/>
        <w:rPr>
          <w:rFonts w:ascii="Tahoma" w:hAnsi="Tahoma" w:cs="Tahoma"/>
          <w:color w:val="000000" w:themeColor="text1"/>
          <w:sz w:val="24"/>
          <w:szCs w:val="24"/>
          <w:lang w:val="pl-PL"/>
        </w:rPr>
      </w:pPr>
      <w:r>
        <w:rPr>
          <w:rFonts w:ascii="Tahoma" w:hAnsi="Tahoma" w:cs="Tahoma"/>
          <w:color w:val="000000" w:themeColor="text1"/>
          <w:sz w:val="24"/>
          <w:szCs w:val="24"/>
          <w:lang w:val="pl-PL"/>
        </w:rPr>
        <w:tab/>
      </w:r>
      <w:r>
        <w:rPr>
          <w:rFonts w:ascii="Tahoma" w:hAnsi="Tahoma" w:cs="Tahoma"/>
          <w:color w:val="000000" w:themeColor="text1"/>
          <w:sz w:val="24"/>
          <w:szCs w:val="24"/>
          <w:lang w:val="pl-PL"/>
        </w:rPr>
        <w:tab/>
      </w:r>
      <w:r>
        <w:rPr>
          <w:rFonts w:ascii="Tahoma" w:hAnsi="Tahoma" w:cs="Tahoma"/>
          <w:color w:val="000000" w:themeColor="text1"/>
          <w:sz w:val="24"/>
          <w:szCs w:val="24"/>
          <w:lang w:val="pl-PL"/>
        </w:rPr>
        <w:tab/>
      </w:r>
      <w:r>
        <w:rPr>
          <w:rFonts w:ascii="Tahoma" w:hAnsi="Tahoma" w:cs="Tahoma"/>
          <w:color w:val="000000" w:themeColor="text1"/>
          <w:sz w:val="24"/>
          <w:szCs w:val="24"/>
          <w:lang w:val="pl-PL"/>
        </w:rPr>
        <w:tab/>
        <w:t>PRO</w:t>
      </w:r>
      <w:r w:rsidRPr="000F3F6D">
        <w:rPr>
          <w:rFonts w:ascii="Tahoma" w:hAnsi="Tahoma" w:cs="Tahoma"/>
          <w:color w:val="000000" w:themeColor="text1"/>
          <w:sz w:val="24"/>
          <w:szCs w:val="24"/>
          <w:lang w:val="pl-PL"/>
        </w:rPr>
        <w:t>GRAM KSZTAŁCENIA USTAWICZNEGO</w:t>
      </w:r>
      <w:r w:rsidR="00FB04CE" w:rsidRPr="000F3F6D">
        <w:rPr>
          <w:rFonts w:ascii="Tahoma" w:hAnsi="Tahoma" w:cs="Tahoma"/>
          <w:color w:val="000000" w:themeColor="text1"/>
          <w:sz w:val="24"/>
          <w:szCs w:val="24"/>
          <w:lang w:val="pl-PL"/>
        </w:rPr>
        <w:br/>
        <w:t xml:space="preserve">I. </w:t>
      </w:r>
      <w:r w:rsidR="00F8323F" w:rsidRPr="000F3F6D">
        <w:rPr>
          <w:rFonts w:ascii="Tahoma" w:hAnsi="Tahoma" w:cs="Tahoma"/>
          <w:color w:val="000000" w:themeColor="text1"/>
          <w:sz w:val="24"/>
          <w:szCs w:val="24"/>
          <w:lang w:val="pl-PL"/>
        </w:rPr>
        <w:t>Informacje ogólne</w:t>
      </w:r>
    </w:p>
    <w:tbl>
      <w:tblPr>
        <w:tblStyle w:val="Tabela-Siatka"/>
        <w:tblW w:w="5503" w:type="pct"/>
        <w:tblInd w:w="-147" w:type="dxa"/>
        <w:tblLook w:val="04A0" w:firstRow="1" w:lastRow="0" w:firstColumn="1" w:lastColumn="0" w:noHBand="0" w:noVBand="1"/>
      </w:tblPr>
      <w:tblGrid>
        <w:gridCol w:w="2695"/>
        <w:gridCol w:w="2409"/>
        <w:gridCol w:w="2551"/>
        <w:gridCol w:w="1843"/>
      </w:tblGrid>
      <w:tr w:rsidR="00E65529" w:rsidRPr="002F4EE2" w14:paraId="7CD75E33" w14:textId="77777777" w:rsidTr="00F8323F">
        <w:trPr>
          <w:trHeight w:val="736"/>
        </w:trPr>
        <w:tc>
          <w:tcPr>
            <w:tcW w:w="5000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2D97E84" w14:textId="15B27D08" w:rsidR="00E65529" w:rsidRPr="000F3F6D" w:rsidRDefault="00E65529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Nazwa kształcenia – nazwa kurs</w:t>
            </w:r>
            <w:r w:rsidR="008D4F09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u</w:t>
            </w: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/kierunek studiów podyplomowych*:</w:t>
            </w:r>
          </w:p>
        </w:tc>
      </w:tr>
      <w:tr w:rsidR="00E65529" w:rsidRPr="002F4EE2" w14:paraId="52667272" w14:textId="77777777" w:rsidTr="00F8323F">
        <w:trPr>
          <w:trHeight w:val="454"/>
        </w:trPr>
        <w:tc>
          <w:tcPr>
            <w:tcW w:w="5000" w:type="pct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4A336" w14:textId="77777777" w:rsidR="00E65529" w:rsidRPr="000F3F6D" w:rsidRDefault="00E65529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</w:p>
          <w:p w14:paraId="58AF268A" w14:textId="77777777" w:rsidR="00175F05" w:rsidRPr="000F3F6D" w:rsidRDefault="00175F05" w:rsidP="00175F05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</w:tc>
      </w:tr>
      <w:tr w:rsidR="00097F38" w:rsidRPr="000F3F6D" w14:paraId="1F515923" w14:textId="19BDC5D9" w:rsidTr="00342DAF">
        <w:trPr>
          <w:trHeight w:val="736"/>
        </w:trPr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1ACDE2" w14:textId="14611288" w:rsidR="00097F38" w:rsidRPr="000F3F6D" w:rsidRDefault="00097F38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Organizator / Wykonawca kształcenia</w:t>
            </w: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E526788" w14:textId="77777777" w:rsidR="00097F38" w:rsidRPr="000F3F6D" w:rsidRDefault="00097F38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34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31D51B" w14:textId="4D8D2162" w:rsidR="00097F38" w:rsidRPr="000F3F6D" w:rsidRDefault="00097F38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Miejsce realizacji (adres)</w:t>
            </w:r>
          </w:p>
        </w:tc>
        <w:tc>
          <w:tcPr>
            <w:tcW w:w="97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BD5F9" w14:textId="77777777" w:rsidR="00097F38" w:rsidRPr="000F3F6D" w:rsidRDefault="00097F38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097F38" w:rsidRPr="000F3F6D" w14:paraId="791890A7" w14:textId="77777777" w:rsidTr="00342DAF">
        <w:trPr>
          <w:trHeight w:val="466"/>
        </w:trPr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04EA27" w14:textId="2CC7E227" w:rsidR="00097F38" w:rsidRPr="000F3F6D" w:rsidRDefault="002F4EE2" w:rsidP="00097F38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D</w:t>
            </w:r>
            <w:r w:rsidR="00097F38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ata rozpoczęcia</w:t>
            </w:r>
            <w:r w:rsidR="00175F05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:</w:t>
            </w: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3F2D809" w14:textId="29A0CDD3" w:rsidR="00097F38" w:rsidRPr="000F3F6D" w:rsidRDefault="00097F38" w:rsidP="00E65529">
            <w:pPr>
              <w:pStyle w:val="Nagwek2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34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656CE3F" w14:textId="0F00068F" w:rsidR="00097F38" w:rsidRPr="000F3F6D" w:rsidRDefault="002F4EE2" w:rsidP="00E65529">
            <w:pPr>
              <w:pStyle w:val="Nagwek2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D</w:t>
            </w:r>
            <w:r w:rsidR="00097F38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ata zakończenia:</w:t>
            </w:r>
          </w:p>
        </w:tc>
        <w:tc>
          <w:tcPr>
            <w:tcW w:w="97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334630" w14:textId="77777777" w:rsidR="00097F38" w:rsidRPr="000F3F6D" w:rsidRDefault="00097F38" w:rsidP="00E65529">
            <w:pPr>
              <w:pStyle w:val="Nagwek2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F8323F" w:rsidRPr="002F4EE2" w14:paraId="40621E74" w14:textId="190B8008" w:rsidTr="00342DAF">
        <w:trPr>
          <w:trHeight w:val="454"/>
        </w:trPr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724231" w14:textId="0A314127" w:rsidR="00097F38" w:rsidRPr="000F3F6D" w:rsidRDefault="00097F38" w:rsidP="00E65529">
            <w:pPr>
              <w:pStyle w:val="Nagwek2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Liczba godzin przypadając na jednego uczestnika</w:t>
            </w:r>
            <w:r w:rsidR="00175F05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:</w:t>
            </w: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C2D2C9A" w14:textId="77777777" w:rsidR="00097F38" w:rsidRPr="000F3F6D" w:rsidRDefault="00097F38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34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3C4BCB" w14:textId="093DA0EB" w:rsidR="00097F38" w:rsidRPr="000F3F6D" w:rsidRDefault="00F8323F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Forma zaliczenia</w:t>
            </w:r>
            <w:r w:rsidR="00FB04CE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="00FB04CE" w:rsidRPr="000F3F6D"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  <w:t>(np. test, egzamin, projekt itp.)</w:t>
            </w:r>
          </w:p>
        </w:tc>
        <w:tc>
          <w:tcPr>
            <w:tcW w:w="97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3B6BEB" w14:textId="77777777" w:rsidR="00097F38" w:rsidRPr="000F3F6D" w:rsidRDefault="00097F38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FB04CE" w:rsidRPr="002F4EE2" w14:paraId="2CA77C49" w14:textId="77777777" w:rsidTr="00342DAF">
        <w:trPr>
          <w:trHeight w:val="454"/>
        </w:trPr>
        <w:tc>
          <w:tcPr>
            <w:tcW w:w="141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151F21" w14:textId="1E1C8932" w:rsidR="00FB04CE" w:rsidRPr="000F3F6D" w:rsidRDefault="00FB04CE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 xml:space="preserve">Forma realizacji kształcenia </w:t>
            </w:r>
            <w:r w:rsidRPr="000F3F6D"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  <w:t>(stacjonarna / zdalna / hybrydowa):</w:t>
            </w:r>
          </w:p>
        </w:tc>
        <w:tc>
          <w:tcPr>
            <w:tcW w:w="126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857E1F2" w14:textId="77777777" w:rsidR="00FB04CE" w:rsidRPr="000F3F6D" w:rsidRDefault="00FB04CE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343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83DA28" w14:textId="326C51FC" w:rsidR="00FB04CE" w:rsidRPr="000F3F6D" w:rsidRDefault="000A1418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Nazwa dokumentu potwierdzająca ukończenie kształcenia</w:t>
            </w:r>
          </w:p>
        </w:tc>
        <w:tc>
          <w:tcPr>
            <w:tcW w:w="970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54F0D2" w14:textId="77777777" w:rsidR="00FB04CE" w:rsidRPr="000F3F6D" w:rsidRDefault="00FB04CE" w:rsidP="00E65529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14:paraId="37860CF8" w14:textId="3F6E81D3" w:rsidR="00F8323F" w:rsidRPr="000F3F6D" w:rsidRDefault="00F8323F" w:rsidP="00CC7F6A">
      <w:pPr>
        <w:pStyle w:val="Nagwek2"/>
        <w:numPr>
          <w:ilvl w:val="0"/>
          <w:numId w:val="16"/>
        </w:numPr>
        <w:ind w:left="284" w:hanging="425"/>
        <w:rPr>
          <w:rFonts w:ascii="Tahoma" w:hAnsi="Tahoma" w:cs="Tahoma"/>
          <w:color w:val="000000" w:themeColor="text1"/>
          <w:sz w:val="24"/>
          <w:szCs w:val="24"/>
          <w:lang w:val="pl-PL"/>
        </w:rPr>
      </w:pPr>
      <w:r w:rsidRPr="000F3F6D">
        <w:rPr>
          <w:rFonts w:ascii="Tahoma" w:hAnsi="Tahoma" w:cs="Tahoma"/>
          <w:color w:val="000000" w:themeColor="text1"/>
          <w:sz w:val="24"/>
          <w:szCs w:val="24"/>
          <w:lang w:val="pl-PL"/>
        </w:rPr>
        <w:t xml:space="preserve">Plan nauczania: </w:t>
      </w:r>
    </w:p>
    <w:tbl>
      <w:tblPr>
        <w:tblW w:w="9519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6520"/>
        <w:gridCol w:w="1418"/>
        <w:gridCol w:w="992"/>
      </w:tblGrid>
      <w:tr w:rsidR="00F8323F" w:rsidRPr="000F3F6D" w14:paraId="39FEC462" w14:textId="77777777" w:rsidTr="00993660">
        <w:trPr>
          <w:cantSplit/>
          <w:trHeight w:val="2692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AC63D5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Lp.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C7E9EC5" w14:textId="62B50563" w:rsidR="00F8323F" w:rsidRPr="000F3F6D" w:rsidRDefault="00F8323F" w:rsidP="00F8323F">
            <w:pPr>
              <w:pStyle w:val="Nagwek2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Tematy zajęć edukacyjnych</w:t>
            </w:r>
            <w:r w:rsidR="00993660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 xml:space="preserve"> </w:t>
            </w:r>
            <w:r w:rsidR="00993660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br/>
            </w:r>
            <w:r w:rsidR="00993660" w:rsidRPr="00993660">
              <w:rPr>
                <w:rFonts w:ascii="Tahoma" w:hAnsi="Tahoma" w:cs="Tahoma"/>
                <w:color w:val="EE0000"/>
                <w:sz w:val="24"/>
                <w:szCs w:val="24"/>
                <w:lang w:val="pl-PL"/>
              </w:rPr>
              <w:t>(godzina dydaktyczna trwa 45 minut)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51FB1DE3" w14:textId="7773BD1B" w:rsidR="00F8323F" w:rsidRPr="000F3F6D" w:rsidRDefault="00F8323F" w:rsidP="00175F05">
            <w:pPr>
              <w:pStyle w:val="Nagwek2"/>
              <w:ind w:left="113" w:right="113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L</w:t>
            </w:r>
            <w:r w:rsidR="00175F05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 xml:space="preserve">iczba </w:t>
            </w: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 xml:space="preserve"> godz</w:t>
            </w:r>
            <w:r w:rsidR="00175F05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in zajęć teoretycznych</w:t>
            </w:r>
          </w:p>
          <w:p w14:paraId="29B668E1" w14:textId="39A82932" w:rsidR="00F8323F" w:rsidRPr="000F3F6D" w:rsidRDefault="00F8323F" w:rsidP="00175F05">
            <w:pPr>
              <w:pStyle w:val="Nagwek2"/>
              <w:ind w:left="113" w:right="113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14:paraId="6548EED1" w14:textId="73070359" w:rsidR="00F8323F" w:rsidRPr="000F3F6D" w:rsidRDefault="00F8323F" w:rsidP="00175F05">
            <w:pPr>
              <w:pStyle w:val="Nagwek2"/>
              <w:ind w:left="113" w:right="113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L</w:t>
            </w:r>
            <w:r w:rsidR="00175F05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 xml:space="preserve">iczba </w:t>
            </w: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 xml:space="preserve"> godz</w:t>
            </w:r>
            <w:r w:rsidR="00175F05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 xml:space="preserve">in zajęć </w:t>
            </w: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prakty</w:t>
            </w:r>
            <w:r w:rsidR="00175F05"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 xml:space="preserve">cznych </w:t>
            </w:r>
          </w:p>
        </w:tc>
      </w:tr>
      <w:tr w:rsidR="00F8323F" w:rsidRPr="000F3F6D" w14:paraId="16B32BF3" w14:textId="77777777" w:rsidTr="000F3F6D">
        <w:trPr>
          <w:trHeight w:val="616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B21F" w14:textId="013BFD4B" w:rsidR="00F8323F" w:rsidRPr="000F3F6D" w:rsidRDefault="00175F05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5D40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C80F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D01F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F8323F" w:rsidRPr="000F3F6D" w14:paraId="7F2AA78B" w14:textId="77777777" w:rsidTr="000F3F6D">
        <w:trPr>
          <w:trHeight w:val="56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D853" w14:textId="028340BC" w:rsidR="00F8323F" w:rsidRPr="000F3F6D" w:rsidRDefault="00175F05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DA31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BDCF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5AB4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F8323F" w:rsidRPr="000F3F6D" w14:paraId="610ABBE5" w14:textId="77777777" w:rsidTr="000F3F6D">
        <w:trPr>
          <w:trHeight w:val="54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7EF4" w14:textId="26F81CCC" w:rsidR="00F8323F" w:rsidRPr="000F3F6D" w:rsidRDefault="00175F05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  <w:t>3.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0911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D9F6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7B6C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F8323F" w:rsidRPr="000F3F6D" w14:paraId="3DD4E032" w14:textId="77777777" w:rsidTr="000F3F6D">
        <w:trPr>
          <w:trHeight w:val="42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1C20" w14:textId="155B7FF1" w:rsidR="00F8323F" w:rsidRPr="000F3F6D" w:rsidRDefault="00175F05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  <w:t>4.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F2F6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832D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957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F8323F" w:rsidRPr="000F3F6D" w14:paraId="7C632C57" w14:textId="77777777" w:rsidTr="000F3F6D">
        <w:trPr>
          <w:trHeight w:val="63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C617" w14:textId="4ED971A9" w:rsidR="00F8323F" w:rsidRPr="000F3F6D" w:rsidRDefault="00175F05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  <w:t>5.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7B9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81BD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17E3" w14:textId="77777777" w:rsidR="00F8323F" w:rsidRPr="000F3F6D" w:rsidRDefault="00F8323F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</w:tr>
      <w:tr w:rsidR="00175F05" w:rsidRPr="000F3F6D" w14:paraId="0FBC47DA" w14:textId="77777777" w:rsidTr="000F3F6D">
        <w:trPr>
          <w:trHeight w:val="525"/>
        </w:trPr>
        <w:tc>
          <w:tcPr>
            <w:tcW w:w="7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E67A16" w14:textId="7FCA157C" w:rsidR="00175F05" w:rsidRPr="000F3F6D" w:rsidRDefault="00175F05" w:rsidP="00175F05">
            <w:pPr>
              <w:pStyle w:val="Nagwek2"/>
              <w:jc w:val="right"/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color w:val="000000" w:themeColor="text1"/>
                <w:sz w:val="24"/>
                <w:szCs w:val="24"/>
                <w:lang w:val="pl-PL"/>
              </w:rPr>
              <w:t>SUMA GODZIN: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8F23" w14:textId="77777777" w:rsidR="00175F05" w:rsidRPr="000F3F6D" w:rsidRDefault="00175F05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DEFFA" w14:textId="77777777" w:rsidR="00175F05" w:rsidRPr="000F3F6D" w:rsidRDefault="00175F05" w:rsidP="00F8323F">
            <w:pPr>
              <w:pStyle w:val="Nagwek2"/>
              <w:rPr>
                <w:rFonts w:ascii="Tahoma" w:hAnsi="Tahoma" w:cs="Tahoma"/>
                <w:b w:val="0"/>
                <w:bCs w:val="0"/>
                <w:color w:val="000000" w:themeColor="text1"/>
                <w:sz w:val="24"/>
                <w:szCs w:val="24"/>
                <w:lang w:val="pl-PL"/>
              </w:rPr>
            </w:pPr>
          </w:p>
        </w:tc>
      </w:tr>
    </w:tbl>
    <w:p w14:paraId="1AD5713F" w14:textId="77777777" w:rsidR="00117C29" w:rsidRDefault="00117C29" w:rsidP="00117C29">
      <w:pPr>
        <w:pStyle w:val="Nagwek2"/>
        <w:ind w:left="284"/>
        <w:rPr>
          <w:rFonts w:ascii="Tahoma" w:hAnsi="Tahoma" w:cs="Tahoma"/>
          <w:color w:val="000000" w:themeColor="text1"/>
          <w:sz w:val="24"/>
          <w:szCs w:val="24"/>
          <w:lang w:val="pl-PL"/>
        </w:rPr>
      </w:pPr>
    </w:p>
    <w:p w14:paraId="322FBB0F" w14:textId="77777777" w:rsidR="00117C29" w:rsidRDefault="00117C29" w:rsidP="00117C29">
      <w:pPr>
        <w:pStyle w:val="Nagwek2"/>
        <w:ind w:left="284"/>
        <w:rPr>
          <w:rFonts w:ascii="Tahoma" w:hAnsi="Tahoma" w:cs="Tahoma"/>
          <w:color w:val="000000" w:themeColor="text1"/>
          <w:sz w:val="24"/>
          <w:szCs w:val="24"/>
          <w:lang w:val="pl-PL"/>
        </w:rPr>
      </w:pPr>
    </w:p>
    <w:p w14:paraId="335EE7D0" w14:textId="77777777" w:rsidR="00117C29" w:rsidRDefault="00117C29" w:rsidP="00117C29">
      <w:pPr>
        <w:pStyle w:val="Nagwek2"/>
        <w:ind w:left="284"/>
        <w:rPr>
          <w:rFonts w:ascii="Tahoma" w:hAnsi="Tahoma" w:cs="Tahoma"/>
          <w:color w:val="000000" w:themeColor="text1"/>
          <w:sz w:val="24"/>
          <w:szCs w:val="24"/>
          <w:lang w:val="pl-PL"/>
        </w:rPr>
      </w:pPr>
    </w:p>
    <w:p w14:paraId="3C04D058" w14:textId="22A1F50A" w:rsidR="00E143BF" w:rsidRPr="000F3F6D" w:rsidRDefault="00117C29" w:rsidP="00117C29">
      <w:pPr>
        <w:pStyle w:val="Nagwek2"/>
        <w:numPr>
          <w:ilvl w:val="0"/>
          <w:numId w:val="16"/>
        </w:numPr>
        <w:ind w:left="284" w:hanging="426"/>
        <w:rPr>
          <w:rFonts w:ascii="Tahoma" w:hAnsi="Tahoma" w:cs="Tahoma"/>
          <w:color w:val="000000" w:themeColor="text1"/>
          <w:sz w:val="24"/>
          <w:szCs w:val="24"/>
          <w:lang w:val="pl-PL"/>
        </w:rPr>
      </w:pPr>
      <w:r>
        <w:rPr>
          <w:rFonts w:ascii="Tahoma" w:hAnsi="Tahoma" w:cs="Tahoma"/>
          <w:color w:val="000000" w:themeColor="text1"/>
          <w:sz w:val="24"/>
          <w:szCs w:val="24"/>
          <w:lang w:val="pl-PL"/>
        </w:rPr>
        <w:t xml:space="preserve"> </w:t>
      </w:r>
      <w:r w:rsidR="00D30F50" w:rsidRPr="000F3F6D">
        <w:rPr>
          <w:rFonts w:ascii="Tahoma" w:hAnsi="Tahoma" w:cs="Tahoma"/>
          <w:color w:val="000000" w:themeColor="text1"/>
          <w:sz w:val="24"/>
          <w:szCs w:val="24"/>
          <w:lang w:val="pl-PL"/>
        </w:rPr>
        <w:t>Cele i efekty kształcenia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175F05" w:rsidRPr="002F4EE2" w14:paraId="2D268527" w14:textId="77777777" w:rsidTr="00175F05">
        <w:trPr>
          <w:trHeight w:val="274"/>
        </w:trPr>
        <w:tc>
          <w:tcPr>
            <w:tcW w:w="9498" w:type="dxa"/>
            <w:shd w:val="clear" w:color="auto" w:fill="D9D9D9" w:themeFill="background1" w:themeFillShade="D9"/>
          </w:tcPr>
          <w:p w14:paraId="2E206DF1" w14:textId="02B77D82" w:rsidR="00175F05" w:rsidRPr="00117C29" w:rsidRDefault="00175F05">
            <w:pPr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>Cele kształcenia</w:t>
            </w:r>
            <w:r w:rsidR="00FB04CE" w:rsidRPr="000F3F6D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 xml:space="preserve"> </w:t>
            </w:r>
            <w:r w:rsidR="00FB04CE" w:rsidRPr="000F3F6D">
              <w:rPr>
                <w:rFonts w:ascii="Tahoma" w:hAnsi="Tahoma" w:cs="Tahoma"/>
                <w:sz w:val="24"/>
                <w:szCs w:val="24"/>
                <w:lang w:val="pl-PL"/>
              </w:rPr>
              <w:t>(opis celów kształcenia ustawicznego w odniesieniu do podnoszenia lub uzupełniania kwalifikacji zawodowych uczestników)</w:t>
            </w:r>
          </w:p>
        </w:tc>
      </w:tr>
      <w:tr w:rsidR="00175F05" w:rsidRPr="002F4EE2" w14:paraId="7FB3CAD7" w14:textId="77777777" w:rsidTr="00FB04CE">
        <w:trPr>
          <w:trHeight w:val="1611"/>
        </w:trPr>
        <w:tc>
          <w:tcPr>
            <w:tcW w:w="9498" w:type="dxa"/>
          </w:tcPr>
          <w:p w14:paraId="1825DD9F" w14:textId="77777777" w:rsidR="00175F05" w:rsidRPr="000F3F6D" w:rsidRDefault="00175F05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</w:tc>
      </w:tr>
      <w:tr w:rsidR="00175F05" w:rsidRPr="002F4EE2" w14:paraId="723671A6" w14:textId="77777777" w:rsidTr="00175F05">
        <w:trPr>
          <w:trHeight w:val="278"/>
        </w:trPr>
        <w:tc>
          <w:tcPr>
            <w:tcW w:w="9498" w:type="dxa"/>
            <w:shd w:val="clear" w:color="auto" w:fill="D9D9D9" w:themeFill="background1" w:themeFillShade="D9"/>
          </w:tcPr>
          <w:p w14:paraId="1CF80722" w14:textId="123E7FBF" w:rsidR="00175F05" w:rsidRPr="000F3F6D" w:rsidRDefault="00175F05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>Efekty uczenia się</w:t>
            </w:r>
            <w:r w:rsidR="00FB04CE" w:rsidRPr="000F3F6D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t xml:space="preserve"> - </w:t>
            </w:r>
            <w:r w:rsidR="00FB04CE" w:rsidRPr="000F3F6D">
              <w:rPr>
                <w:rFonts w:ascii="Tahoma" w:hAnsi="Tahoma" w:cs="Tahoma"/>
                <w:sz w:val="24"/>
                <w:szCs w:val="24"/>
                <w:lang w:val="pl-PL"/>
              </w:rPr>
              <w:t>których opanowanie będzie sprawdzane w procesie potwierdzania nabytej wiedzy i umiejętności (opis efektów uczenia się – wiedza, umiejętności, kompetencje społeczne)</w:t>
            </w:r>
          </w:p>
        </w:tc>
      </w:tr>
      <w:tr w:rsidR="00175F05" w:rsidRPr="002F4EE2" w14:paraId="603625EF" w14:textId="77777777" w:rsidTr="00FB04CE">
        <w:trPr>
          <w:trHeight w:val="2070"/>
        </w:trPr>
        <w:tc>
          <w:tcPr>
            <w:tcW w:w="9498" w:type="dxa"/>
          </w:tcPr>
          <w:p w14:paraId="76122491" w14:textId="3111B6FA" w:rsidR="00175F05" w:rsidRPr="000F3F6D" w:rsidRDefault="00175F05">
            <w:pPr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br/>
            </w:r>
          </w:p>
          <w:p w14:paraId="411F145B" w14:textId="24874FEE" w:rsidR="00175F05" w:rsidRPr="000F3F6D" w:rsidRDefault="00175F05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65754DCA" w14:textId="77777777" w:rsidR="00175F05" w:rsidRPr="000F3F6D" w:rsidRDefault="00175F05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</w:tc>
      </w:tr>
    </w:tbl>
    <w:p w14:paraId="6E71681F" w14:textId="77777777" w:rsidR="000A1418" w:rsidRPr="000F3F6D" w:rsidRDefault="000A1418" w:rsidP="000A1418">
      <w:pPr>
        <w:rPr>
          <w:rFonts w:ascii="Tahoma" w:hAnsi="Tahoma" w:cs="Tahoma"/>
          <w:sz w:val="24"/>
          <w:szCs w:val="24"/>
          <w:lang w:val="pl-PL"/>
        </w:rPr>
      </w:pPr>
    </w:p>
    <w:p w14:paraId="1645D216" w14:textId="0A249570" w:rsidR="000A1418" w:rsidRPr="000F3F6D" w:rsidRDefault="000A1418" w:rsidP="00117C29">
      <w:pPr>
        <w:pStyle w:val="Akapitzlist"/>
        <w:numPr>
          <w:ilvl w:val="0"/>
          <w:numId w:val="16"/>
        </w:numPr>
        <w:ind w:left="284" w:hanging="426"/>
        <w:rPr>
          <w:rFonts w:ascii="Tahoma" w:hAnsi="Tahoma" w:cs="Tahoma"/>
          <w:b/>
          <w:bCs/>
          <w:sz w:val="24"/>
          <w:szCs w:val="24"/>
          <w:lang w:val="pl-PL"/>
        </w:rPr>
      </w:pPr>
      <w:r w:rsidRPr="000F3F6D">
        <w:rPr>
          <w:rFonts w:ascii="Tahoma" w:hAnsi="Tahoma" w:cs="Tahoma"/>
          <w:b/>
          <w:bCs/>
          <w:sz w:val="24"/>
          <w:szCs w:val="24"/>
          <w:lang w:val="pl-PL"/>
        </w:rPr>
        <w:t xml:space="preserve">Dodatkowe informacje – </w:t>
      </w:r>
      <w:r w:rsidRPr="000F3F6D">
        <w:rPr>
          <w:rFonts w:ascii="Tahoma" w:hAnsi="Tahoma" w:cs="Tahoma"/>
          <w:b/>
          <w:bCs/>
          <w:color w:val="EE0000"/>
          <w:sz w:val="24"/>
          <w:szCs w:val="24"/>
          <w:lang w:val="pl-PL"/>
        </w:rPr>
        <w:t>dotyczy wyłącznie studiów podyplomowych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9498"/>
      </w:tblGrid>
      <w:tr w:rsidR="000A1418" w:rsidRPr="002F4EE2" w14:paraId="79429626" w14:textId="77777777" w:rsidTr="000A1418">
        <w:trPr>
          <w:trHeight w:val="998"/>
        </w:trPr>
        <w:tc>
          <w:tcPr>
            <w:tcW w:w="9498" w:type="dxa"/>
            <w:shd w:val="clear" w:color="auto" w:fill="D9D9D9" w:themeFill="background1" w:themeFillShade="D9"/>
          </w:tcPr>
          <w:p w14:paraId="745EF0A3" w14:textId="36C21009" w:rsidR="000A1418" w:rsidRPr="000F3F6D" w:rsidRDefault="000A1418" w:rsidP="000A1418">
            <w:pPr>
              <w:pStyle w:val="Akapitzlist"/>
              <w:spacing w:before="100" w:beforeAutospacing="1" w:after="100" w:afterAutospacing="1"/>
              <w:ind w:left="172"/>
              <w:rPr>
                <w:rFonts w:ascii="Tahoma" w:eastAsia="Times New Roman" w:hAnsi="Tahoma" w:cs="Tahoma"/>
                <w:sz w:val="24"/>
                <w:szCs w:val="24"/>
                <w:lang w:val="pl-PL" w:eastAsia="pl-PL"/>
              </w:rPr>
            </w:pPr>
            <w:r w:rsidRPr="000F3F6D">
              <w:rPr>
                <w:rFonts w:ascii="Tahoma" w:eastAsia="Times New Roman" w:hAnsi="Tahoma" w:cs="Tahoma"/>
                <w:b/>
                <w:bCs/>
                <w:sz w:val="24"/>
                <w:szCs w:val="24"/>
                <w:lang w:val="pl-PL" w:eastAsia="pl-PL"/>
              </w:rPr>
              <w:t xml:space="preserve">Efekty uczenia się zgodne z art. 160 ust. 2 ustawy z dnia 20 lipca 2018 r. – Prawo o szkolnictwie wyższym i nauce </w:t>
            </w:r>
            <w:r w:rsidRPr="000F3F6D">
              <w:rPr>
                <w:rFonts w:ascii="Tahoma" w:eastAsia="Times New Roman" w:hAnsi="Tahoma" w:cs="Tahoma"/>
                <w:sz w:val="24"/>
                <w:szCs w:val="24"/>
                <w:lang w:val="pl-PL" w:eastAsia="pl-PL"/>
              </w:rPr>
              <w:t>(opis efektów uczenia się przypisanych do studiów podyplomowych)</w:t>
            </w:r>
          </w:p>
        </w:tc>
      </w:tr>
      <w:tr w:rsidR="000A1418" w:rsidRPr="002F4EE2" w14:paraId="3C7DD615" w14:textId="77777777" w:rsidTr="00C353B5">
        <w:trPr>
          <w:trHeight w:val="2070"/>
        </w:trPr>
        <w:tc>
          <w:tcPr>
            <w:tcW w:w="9498" w:type="dxa"/>
          </w:tcPr>
          <w:p w14:paraId="0A871E7A" w14:textId="77777777" w:rsidR="000A1418" w:rsidRPr="000F3F6D" w:rsidRDefault="000A1418" w:rsidP="00C353B5">
            <w:pPr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</w:pPr>
            <w:r w:rsidRPr="000F3F6D">
              <w:rPr>
                <w:rFonts w:ascii="Tahoma" w:hAnsi="Tahoma" w:cs="Tahoma"/>
                <w:b/>
                <w:bCs/>
                <w:sz w:val="24"/>
                <w:szCs w:val="24"/>
                <w:lang w:val="pl-PL"/>
              </w:rPr>
              <w:br/>
            </w:r>
          </w:p>
          <w:p w14:paraId="7CA8ECBB" w14:textId="77777777" w:rsidR="000A1418" w:rsidRPr="000F3F6D" w:rsidRDefault="000A1418" w:rsidP="00C353B5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  <w:p w14:paraId="778ECDE6" w14:textId="77777777" w:rsidR="000A1418" w:rsidRPr="000F3F6D" w:rsidRDefault="000A1418" w:rsidP="00C353B5">
            <w:pPr>
              <w:rPr>
                <w:rFonts w:ascii="Tahoma" w:hAnsi="Tahoma" w:cs="Tahoma"/>
                <w:sz w:val="24"/>
                <w:szCs w:val="24"/>
                <w:lang w:val="pl-PL"/>
              </w:rPr>
            </w:pPr>
          </w:p>
        </w:tc>
      </w:tr>
    </w:tbl>
    <w:p w14:paraId="1F6D4925" w14:textId="77777777" w:rsidR="008D4F09" w:rsidRPr="000F3F6D" w:rsidRDefault="008D4F09" w:rsidP="008D4F09">
      <w:pPr>
        <w:rPr>
          <w:rFonts w:ascii="Tahoma" w:hAnsi="Tahoma" w:cs="Tahoma"/>
          <w:sz w:val="24"/>
          <w:szCs w:val="24"/>
          <w:lang w:val="pl-PL"/>
        </w:rPr>
      </w:pPr>
    </w:p>
    <w:p w14:paraId="20E2C5A0" w14:textId="1D3865FE" w:rsidR="008D4F09" w:rsidRPr="000F3F6D" w:rsidRDefault="002E1CB4" w:rsidP="002E1CB4">
      <w:pPr>
        <w:tabs>
          <w:tab w:val="left" w:pos="5625"/>
        </w:tabs>
        <w:jc w:val="center"/>
        <w:rPr>
          <w:rFonts w:ascii="Tahoma" w:hAnsi="Tahoma" w:cs="Tahoma"/>
          <w:sz w:val="24"/>
          <w:szCs w:val="24"/>
          <w:lang w:val="pl-PL"/>
        </w:rPr>
      </w:pPr>
      <w:r w:rsidRPr="000F3F6D">
        <w:rPr>
          <w:rFonts w:ascii="Tahoma" w:hAnsi="Tahoma" w:cs="Tahoma"/>
          <w:sz w:val="24"/>
          <w:szCs w:val="24"/>
          <w:lang w:val="pl-PL"/>
        </w:rPr>
        <w:t xml:space="preserve">                                                                                                                           </w:t>
      </w:r>
    </w:p>
    <w:p w14:paraId="2EF0157F" w14:textId="1B0B5EF3" w:rsidR="008D4F09" w:rsidRPr="000F3F6D" w:rsidRDefault="002E1CB4" w:rsidP="008D4F09">
      <w:pPr>
        <w:tabs>
          <w:tab w:val="left" w:pos="5625"/>
        </w:tabs>
        <w:rPr>
          <w:rFonts w:ascii="Tahoma" w:hAnsi="Tahoma" w:cs="Tahoma"/>
          <w:sz w:val="24"/>
          <w:szCs w:val="24"/>
          <w:lang w:val="pl-PL"/>
        </w:rPr>
      </w:pPr>
      <w:r w:rsidRPr="000F3F6D">
        <w:rPr>
          <w:rFonts w:ascii="Tahoma" w:hAnsi="Tahoma" w:cs="Tahoma"/>
          <w:i/>
          <w:iCs/>
          <w:sz w:val="24"/>
          <w:szCs w:val="24"/>
          <w:lang w:val="pl-PL"/>
        </w:rPr>
        <w:br/>
      </w:r>
      <w:r w:rsidRPr="000F3F6D">
        <w:rPr>
          <w:rFonts w:ascii="Tahoma" w:hAnsi="Tahoma" w:cs="Tahoma"/>
          <w:i/>
          <w:iCs/>
          <w:sz w:val="24"/>
          <w:szCs w:val="24"/>
          <w:lang w:val="pl-PL"/>
        </w:rPr>
        <w:br/>
      </w:r>
      <w:r w:rsidR="008D4F09" w:rsidRPr="000F3F6D">
        <w:rPr>
          <w:rFonts w:ascii="Tahoma" w:hAnsi="Tahoma" w:cs="Tahoma"/>
          <w:i/>
          <w:iCs/>
          <w:sz w:val="24"/>
          <w:szCs w:val="24"/>
          <w:lang w:val="pl-PL"/>
        </w:rPr>
        <w:t>*niewłaściwe skreślić</w:t>
      </w:r>
    </w:p>
    <w:sectPr w:rsidR="008D4F09" w:rsidRPr="000F3F6D" w:rsidSect="00CC7F6A">
      <w:headerReference w:type="default" r:id="rId8"/>
      <w:pgSz w:w="12240" w:h="15840"/>
      <w:pgMar w:top="-302" w:right="1800" w:bottom="993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E3A59" w14:textId="77777777" w:rsidR="007B7952" w:rsidRDefault="007B7952" w:rsidP="002D2838">
      <w:pPr>
        <w:spacing w:after="0" w:line="240" w:lineRule="auto"/>
      </w:pPr>
      <w:r>
        <w:separator/>
      </w:r>
    </w:p>
  </w:endnote>
  <w:endnote w:type="continuationSeparator" w:id="0">
    <w:p w14:paraId="16F566F8" w14:textId="77777777" w:rsidR="007B7952" w:rsidRDefault="007B7952" w:rsidP="002D2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75EEB" w14:textId="77777777" w:rsidR="007B7952" w:rsidRDefault="007B7952" w:rsidP="002D2838">
      <w:pPr>
        <w:spacing w:after="0" w:line="240" w:lineRule="auto"/>
      </w:pPr>
      <w:r>
        <w:separator/>
      </w:r>
    </w:p>
  </w:footnote>
  <w:footnote w:type="continuationSeparator" w:id="0">
    <w:p w14:paraId="6AE388E8" w14:textId="77777777" w:rsidR="007B7952" w:rsidRDefault="007B7952" w:rsidP="002D2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4B0F1" w14:textId="546BC534" w:rsidR="00825FA3" w:rsidRPr="00825FA3" w:rsidRDefault="002D2838" w:rsidP="00825FA3">
    <w:pPr>
      <w:pageBreakBefore/>
      <w:tabs>
        <w:tab w:val="center" w:pos="7371"/>
      </w:tabs>
      <w:jc w:val="right"/>
      <w:rPr>
        <w:rFonts w:ascii="Arial Narrow" w:hAnsi="Arial Narrow" w:cs="Arial"/>
        <w:b/>
        <w:i/>
        <w:iCs/>
        <w:sz w:val="20"/>
        <w:szCs w:val="20"/>
        <w:lang w:val="pl-PL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0FDEEBED" wp14:editId="46153590">
          <wp:simplePos x="0" y="0"/>
          <wp:positionH relativeFrom="column">
            <wp:posOffset>-142875</wp:posOffset>
          </wp:positionH>
          <wp:positionV relativeFrom="paragraph">
            <wp:posOffset>-123825</wp:posOffset>
          </wp:positionV>
          <wp:extent cx="1033145" cy="457200"/>
          <wp:effectExtent l="0" t="0" r="0" b="0"/>
          <wp:wrapSquare wrapText="bothSides"/>
          <wp:docPr id="1872164761" name="grafika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14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 w:rsidR="00825FA3" w:rsidRPr="00825FA3">
      <w:rPr>
        <w:rFonts w:ascii="Arial Narrow" w:hAnsi="Arial Narrow" w:cs="Arial"/>
        <w:b/>
        <w:i/>
        <w:iCs/>
        <w:sz w:val="20"/>
        <w:szCs w:val="20"/>
        <w:lang w:val="pl-PL"/>
      </w:rPr>
      <w:t xml:space="preserve">Załącznik nr </w:t>
    </w:r>
    <w:r w:rsidR="00825FA3">
      <w:rPr>
        <w:rFonts w:ascii="Arial Narrow" w:hAnsi="Arial Narrow" w:cs="Arial"/>
        <w:b/>
        <w:i/>
        <w:iCs/>
        <w:sz w:val="20"/>
        <w:szCs w:val="20"/>
        <w:lang w:val="pl-PL"/>
      </w:rPr>
      <w:t>6</w:t>
    </w:r>
    <w:r w:rsidR="00825FA3" w:rsidRPr="00825FA3">
      <w:rPr>
        <w:rFonts w:ascii="Arial Narrow" w:hAnsi="Arial Narrow" w:cs="Arial"/>
        <w:b/>
        <w:i/>
        <w:iCs/>
        <w:sz w:val="20"/>
        <w:szCs w:val="20"/>
        <w:lang w:val="pl-PL"/>
      </w:rPr>
      <w:t xml:space="preserve"> do wniosku KFS</w:t>
    </w:r>
  </w:p>
  <w:p w14:paraId="55D725C6" w14:textId="187ED439" w:rsidR="002D2838" w:rsidRPr="0071709D" w:rsidRDefault="00CC7F6A" w:rsidP="00CC7F6A">
    <w:pPr>
      <w:pageBreakBefore/>
      <w:tabs>
        <w:tab w:val="left" w:pos="660"/>
        <w:tab w:val="center" w:pos="7371"/>
      </w:tabs>
      <w:rPr>
        <w:rFonts w:ascii="Arial Narrow" w:hAnsi="Arial Narrow" w:cs="Arial"/>
        <w:b/>
        <w:i/>
        <w:iCs/>
        <w:sz w:val="20"/>
        <w:szCs w:val="20"/>
        <w:lang w:val="pl-PL"/>
      </w:rPr>
    </w:pPr>
    <w:r>
      <w:rPr>
        <w:rFonts w:ascii="Arial Narrow" w:hAnsi="Arial Narrow" w:cs="Arial"/>
        <w:b/>
        <w:i/>
        <w:iCs/>
        <w:sz w:val="20"/>
        <w:szCs w:val="20"/>
        <w:lang w:val="pl-PL"/>
      </w:rPr>
      <w:tab/>
    </w:r>
  </w:p>
  <w:p w14:paraId="443E9FAC" w14:textId="39D10561" w:rsidR="002D2838" w:rsidRDefault="002D2838" w:rsidP="002D2838">
    <w:pPr>
      <w:pStyle w:val="Nagwek"/>
      <w:tabs>
        <w:tab w:val="clear" w:pos="4680"/>
        <w:tab w:val="clear" w:pos="9360"/>
        <w:tab w:val="left" w:pos="615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4C155D"/>
    <w:multiLevelType w:val="hybridMultilevel"/>
    <w:tmpl w:val="954061C6"/>
    <w:lvl w:ilvl="0" w:tplc="C8C83326">
      <w:start w:val="2"/>
      <w:numFmt w:val="upperRoman"/>
      <w:lvlText w:val="%1."/>
      <w:lvlJc w:val="left"/>
      <w:pPr>
        <w:ind w:left="208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0" w15:restartNumberingAfterBreak="0">
    <w:nsid w:val="1AFA1A10"/>
    <w:multiLevelType w:val="hybridMultilevel"/>
    <w:tmpl w:val="D73A443A"/>
    <w:lvl w:ilvl="0" w:tplc="C24EB28A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38AB38FF"/>
    <w:multiLevelType w:val="hybridMultilevel"/>
    <w:tmpl w:val="ACAE4204"/>
    <w:lvl w:ilvl="0" w:tplc="597E98FE">
      <w:start w:val="2"/>
      <w:numFmt w:val="upperRoman"/>
      <w:lvlText w:val="%1&gt;"/>
      <w:lvlJc w:val="left"/>
      <w:pPr>
        <w:ind w:left="1364" w:hanging="10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8184AD7"/>
    <w:multiLevelType w:val="hybridMultilevel"/>
    <w:tmpl w:val="3878E222"/>
    <w:lvl w:ilvl="0" w:tplc="C84A34CE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2FD56E5"/>
    <w:multiLevelType w:val="hybridMultilevel"/>
    <w:tmpl w:val="22429928"/>
    <w:lvl w:ilvl="0" w:tplc="FBC8C116">
      <w:start w:val="2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A66BB0"/>
    <w:multiLevelType w:val="hybridMultilevel"/>
    <w:tmpl w:val="56EE38CC"/>
    <w:lvl w:ilvl="0" w:tplc="EB0E1B0E">
      <w:start w:val="2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71CC7F5C"/>
    <w:multiLevelType w:val="hybridMultilevel"/>
    <w:tmpl w:val="A0BE04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255996">
    <w:abstractNumId w:val="8"/>
  </w:num>
  <w:num w:numId="2" w16cid:durableId="815028667">
    <w:abstractNumId w:val="6"/>
  </w:num>
  <w:num w:numId="3" w16cid:durableId="1391807792">
    <w:abstractNumId w:val="5"/>
  </w:num>
  <w:num w:numId="4" w16cid:durableId="275673239">
    <w:abstractNumId w:val="4"/>
  </w:num>
  <w:num w:numId="5" w16cid:durableId="453642472">
    <w:abstractNumId w:val="7"/>
  </w:num>
  <w:num w:numId="6" w16cid:durableId="1396515265">
    <w:abstractNumId w:val="3"/>
  </w:num>
  <w:num w:numId="7" w16cid:durableId="268321877">
    <w:abstractNumId w:val="2"/>
  </w:num>
  <w:num w:numId="8" w16cid:durableId="453521236">
    <w:abstractNumId w:val="1"/>
  </w:num>
  <w:num w:numId="9" w16cid:durableId="1917812595">
    <w:abstractNumId w:val="0"/>
  </w:num>
  <w:num w:numId="10" w16cid:durableId="1130633519">
    <w:abstractNumId w:val="10"/>
  </w:num>
  <w:num w:numId="11" w16cid:durableId="772168395">
    <w:abstractNumId w:val="14"/>
  </w:num>
  <w:num w:numId="12" w16cid:durableId="593902425">
    <w:abstractNumId w:val="13"/>
  </w:num>
  <w:num w:numId="13" w16cid:durableId="149754604">
    <w:abstractNumId w:val="11"/>
  </w:num>
  <w:num w:numId="14" w16cid:durableId="669867590">
    <w:abstractNumId w:val="9"/>
  </w:num>
  <w:num w:numId="15" w16cid:durableId="35084863">
    <w:abstractNumId w:val="15"/>
  </w:num>
  <w:num w:numId="16" w16cid:durableId="18135923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67AA"/>
    <w:rsid w:val="00034616"/>
    <w:rsid w:val="0006063C"/>
    <w:rsid w:val="00097F38"/>
    <w:rsid w:val="000A1418"/>
    <w:rsid w:val="000D45B9"/>
    <w:rsid w:val="000F3F6D"/>
    <w:rsid w:val="00117C29"/>
    <w:rsid w:val="0015074B"/>
    <w:rsid w:val="00175F05"/>
    <w:rsid w:val="0029639D"/>
    <w:rsid w:val="002A3739"/>
    <w:rsid w:val="002C06A4"/>
    <w:rsid w:val="002D2838"/>
    <w:rsid w:val="002E1CB4"/>
    <w:rsid w:val="002F4EE2"/>
    <w:rsid w:val="00320E1C"/>
    <w:rsid w:val="00326F90"/>
    <w:rsid w:val="00342DAF"/>
    <w:rsid w:val="00444CEA"/>
    <w:rsid w:val="004C4B58"/>
    <w:rsid w:val="00544B41"/>
    <w:rsid w:val="005527FA"/>
    <w:rsid w:val="005C0A4E"/>
    <w:rsid w:val="005D3FB0"/>
    <w:rsid w:val="006B54AF"/>
    <w:rsid w:val="0071709D"/>
    <w:rsid w:val="007B7952"/>
    <w:rsid w:val="0081408B"/>
    <w:rsid w:val="00825FA3"/>
    <w:rsid w:val="00843948"/>
    <w:rsid w:val="008A3049"/>
    <w:rsid w:val="008D4F09"/>
    <w:rsid w:val="00993660"/>
    <w:rsid w:val="009A4A64"/>
    <w:rsid w:val="009D2FBB"/>
    <w:rsid w:val="009E3BE1"/>
    <w:rsid w:val="00AA1D8D"/>
    <w:rsid w:val="00B47730"/>
    <w:rsid w:val="00B864BA"/>
    <w:rsid w:val="00C542D0"/>
    <w:rsid w:val="00CB0664"/>
    <w:rsid w:val="00CC7F6A"/>
    <w:rsid w:val="00CD4115"/>
    <w:rsid w:val="00D30F50"/>
    <w:rsid w:val="00D83867"/>
    <w:rsid w:val="00DB0E77"/>
    <w:rsid w:val="00DB6ACC"/>
    <w:rsid w:val="00DE2404"/>
    <w:rsid w:val="00E143BF"/>
    <w:rsid w:val="00E46350"/>
    <w:rsid w:val="00E65529"/>
    <w:rsid w:val="00E92488"/>
    <w:rsid w:val="00EC08E3"/>
    <w:rsid w:val="00EC7E55"/>
    <w:rsid w:val="00F14D74"/>
    <w:rsid w:val="00F71102"/>
    <w:rsid w:val="00F8323F"/>
    <w:rsid w:val="00FB04CE"/>
    <w:rsid w:val="00FC693F"/>
    <w:rsid w:val="00FE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62D215"/>
  <w14:defaultImageDpi w14:val="300"/>
  <w15:docId w15:val="{C43A6583-7C23-40C3-ADC2-4BB125060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nyWeb">
    <w:name w:val="Normal (Web)"/>
    <w:basedOn w:val="Normalny"/>
    <w:uiPriority w:val="99"/>
    <w:semiHidden/>
    <w:unhideWhenUsed/>
    <w:rsid w:val="00FB04C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203</Words>
  <Characters>1223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PUP Licencje Wadowice</cp:lastModifiedBy>
  <cp:revision>21</cp:revision>
  <cp:lastPrinted>2026-02-26T11:14:00Z</cp:lastPrinted>
  <dcterms:created xsi:type="dcterms:W3CDTF">2026-02-03T13:15:00Z</dcterms:created>
  <dcterms:modified xsi:type="dcterms:W3CDTF">2026-03-16T11:02:00Z</dcterms:modified>
  <cp:category/>
</cp:coreProperties>
</file>